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5745262" name="019f45a6-dcd6-7b3f-a8b1-4a90be0d3f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911430" name="019f45a6-dcd6-7b3f-a8b1-4a90be0d3f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2984198" name="019f45c7-e6b6-757a-ad85-84adbc22a7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584427" name="019f45c7-e6b6-757a-ad85-84adbc22a7c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Hobbyraum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1371861" name="019f45e9-700b-7678-85b8-cc799e4452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6089149" name="019f45e9-700b-7678-85b8-cc799e44525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3049646" name="019f45a7-10d1-7599-ba22-5446601c8f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2459194" name="019f45a7-10d1-7599-ba22-5446601c8f4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1627258" name="019f45ca-7ba7-7d8a-9156-2248f1b752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096613" name="019f45ca-7ba7-7d8a-9156-2248f1b7520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4437073" name="019f45cf-074e-7e55-8623-613829d6db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5499453" name="019f45cf-074e-7e55-8623-613829d6db6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6074328" name="019f45db-e9b7-7f3a-9ea9-12bbd6d1d8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8797325" name="019f45db-e9b7-7f3a-9ea9-12bbd6d1d8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2458966" name="019f45f0-130a-712f-92f3-7b94e07a1e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7620349" name="019f45f0-130a-712f-92f3-7b94e07a1ee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3025703" name="019f45ac-44ff-7682-b9b2-6bb22ae39a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9314867" name="019f45ac-44ff-7682-b9b2-6bb22ae39a2f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45611556" name="019f45b8-39a8-7d6c-941e-f426cea1c0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5797969" name="019f45b8-39a8-7d6c-941e-f426cea1c08a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/ Gang</w:t>
            </w:r>
          </w:p>
          <w:p>
            <w:pPr>
              <w:spacing w:before="0" w:after="0" w:line="240" w:lineRule="auto"/>
            </w:pPr>
            <w:r>
              <w:t>OG- 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8323694" name="019f45c5-d8b3-7bb8-a45f-04e0d0d0f1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7159790" name="019f45c5-d8b3-7bb8-a45f-04e0d0d0f1c9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0206466" name="019f45cd-a1ad-74ab-b111-738a9b6f29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7710615" name="019f45cd-a1ad-74ab-b111-738a9b6f291e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gesamtes Geschoss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9577904" name="019f45d4-114b-73d3-bbad-54a47cf1b0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9592305" name="019f45d4-114b-73d3-bbad-54a47cf1b06b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315038" name="019f45ac-6f39-7475-a435-cbc38c0cc0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8320524" name="019f45ac-6f39-7475-a435-cbc38c0cc0ee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2368834" name="019f45b8-ba3d-7dc6-8f9a-e1eaf5fff7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2371644" name="019f45b8-ba3d-7dc6-8f9a-e1eaf5fff7a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/ Gang</w:t>
            </w:r>
          </w:p>
          <w:p>
            <w:pPr>
              <w:spacing w:before="0" w:after="0" w:line="240" w:lineRule="auto"/>
            </w:pPr>
            <w:r>
              <w:t>OG- 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7404585" name="019f45c4-c2ce-754f-a78c-2d02fc08ff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6216910" name="019f45c4-c2ce-754f-a78c-2d02fc08ffcb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2191548" name="019f45cd-4808-7f2b-82aa-e13f96ecf8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1790373" name="019f45cd-4808-7f2b-82aa-e13f96ecf816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gesamtes Geschoss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6325279" name="019f45d6-ec4a-7659-8532-bf4c4d7363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0324843" name="019f45d6-ec4a-7659-8532-bf4c4d73636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Flachdach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Abdichtungsbahn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056462" name="019f45b3-f7dc-7890-99d0-ec1f51c88d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1887231" name="019f45b3-f7dc-7890-99d0-ec1f51c88dcc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DG-UG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3855780" name="019f45c0-7262-7637-befe-04f7e143b2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0959781" name="019f45c0-7262-7637-befe-04f7e143b26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1685930" name="019f45c6-b962-790e-be0a-66fa951ba5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4397028" name="019f45c6-b962-790e-be0a-66fa951ba569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OG-UG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4253066" name="019f45e7-d17a-7b24-822d-1479f3345f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0351300" name="019f45e7-d17a-7b24-822d-1479f3345f1b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0964959" name="019f45eb-8ab8-7650-920b-73fc5ffd2d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2594084" name="019f45eb-8ab8-7650-920b-73fc5ffd2db0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46841072" name="019f45ec-be6f-7a98-bfca-5cc23a2868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1214744" name="019f45ec-be6f-7a98-bfca-5cc23a2868dd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Pfruendhofstrasse 1, 8910 Affoltern am Albis</w:t>
          </w:r>
        </w:p>
        <w:p>
          <w:pPr>
            <w:spacing w:before="0" w:after="0"/>
          </w:pPr>
          <w:r>
            <w:t>884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